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7125A" w14:textId="028C013C" w:rsidR="004F18C8" w:rsidRPr="005F060F" w:rsidRDefault="001A6E2C" w:rsidP="005F060F">
      <w:pPr>
        <w:pStyle w:val="Heading1"/>
        <w:jc w:val="center"/>
        <w:rPr>
          <w:rFonts w:ascii="Arial" w:hAnsi="Arial" w:cs="Arial"/>
        </w:rPr>
      </w:pPr>
      <w:r w:rsidRPr="005F060F">
        <w:rPr>
          <w:rFonts w:ascii="Arial" w:hAnsi="Arial" w:cs="Arial"/>
        </w:rPr>
        <w:t>TECHNICAL OFFER FORM</w:t>
      </w:r>
    </w:p>
    <w:p w14:paraId="3C6A8BB3" w14:textId="77777777" w:rsidR="005F060F" w:rsidRPr="005F060F" w:rsidRDefault="005F060F" w:rsidP="000640DC">
      <w:pPr>
        <w:spacing w:after="0"/>
      </w:pPr>
    </w:p>
    <w:p w14:paraId="29A26ED2" w14:textId="7744FE95" w:rsidR="005F060F" w:rsidRPr="005F060F" w:rsidRDefault="001A6E2C" w:rsidP="005F060F">
      <w:pPr>
        <w:jc w:val="center"/>
        <w:rPr>
          <w:rFonts w:ascii="Arial" w:eastAsiaTheme="majorEastAsia" w:hAnsi="Arial" w:cs="Arial"/>
          <w:b/>
          <w:bCs/>
          <w:color w:val="365F91" w:themeColor="accent1" w:themeShade="BF"/>
          <w:sz w:val="24"/>
          <w:szCs w:val="24"/>
        </w:rPr>
      </w:pPr>
      <w:r w:rsidRPr="005F060F">
        <w:rPr>
          <w:rFonts w:ascii="Arial" w:eastAsiaTheme="majorEastAsia" w:hAnsi="Arial" w:cs="Arial"/>
          <w:b/>
          <w:bCs/>
          <w:color w:val="365F91" w:themeColor="accent1" w:themeShade="BF"/>
          <w:sz w:val="24"/>
          <w:szCs w:val="24"/>
        </w:rPr>
        <w:t xml:space="preserve">Request for </w:t>
      </w:r>
      <w:r w:rsidR="00226164">
        <w:rPr>
          <w:rFonts w:ascii="Arial" w:eastAsiaTheme="majorEastAsia" w:hAnsi="Arial" w:cs="Arial"/>
          <w:b/>
          <w:bCs/>
          <w:color w:val="365F91" w:themeColor="accent1" w:themeShade="BF"/>
          <w:sz w:val="24"/>
          <w:szCs w:val="24"/>
        </w:rPr>
        <w:t xml:space="preserve">Quotation </w:t>
      </w:r>
      <w:r w:rsidRPr="005F060F">
        <w:rPr>
          <w:rFonts w:ascii="Arial" w:eastAsiaTheme="majorEastAsia" w:hAnsi="Arial" w:cs="Arial"/>
          <w:b/>
          <w:bCs/>
          <w:color w:val="365F91" w:themeColor="accent1" w:themeShade="BF"/>
          <w:sz w:val="24"/>
          <w:szCs w:val="24"/>
        </w:rPr>
        <w:t>(</w:t>
      </w:r>
      <w:r w:rsidR="00226164">
        <w:rPr>
          <w:rFonts w:ascii="Arial" w:eastAsiaTheme="majorEastAsia" w:hAnsi="Arial" w:cs="Arial"/>
          <w:b/>
          <w:bCs/>
          <w:color w:val="365F91" w:themeColor="accent1" w:themeShade="BF"/>
          <w:sz w:val="24"/>
          <w:szCs w:val="24"/>
        </w:rPr>
        <w:t>R</w:t>
      </w:r>
      <w:r w:rsidR="004D48DA">
        <w:rPr>
          <w:rFonts w:ascii="Arial" w:eastAsiaTheme="majorEastAsia" w:hAnsi="Arial" w:cs="Arial"/>
          <w:b/>
          <w:bCs/>
          <w:color w:val="365F91" w:themeColor="accent1" w:themeShade="BF"/>
          <w:sz w:val="24"/>
          <w:szCs w:val="24"/>
        </w:rPr>
        <w:t>F</w:t>
      </w:r>
      <w:r w:rsidR="00226164">
        <w:rPr>
          <w:rFonts w:ascii="Arial" w:eastAsiaTheme="majorEastAsia" w:hAnsi="Arial" w:cs="Arial"/>
          <w:b/>
          <w:bCs/>
          <w:color w:val="365F91" w:themeColor="accent1" w:themeShade="BF"/>
          <w:sz w:val="24"/>
          <w:szCs w:val="24"/>
        </w:rPr>
        <w:t>Q</w:t>
      </w:r>
      <w:r w:rsidRPr="005F060F">
        <w:rPr>
          <w:rFonts w:ascii="Arial" w:eastAsiaTheme="majorEastAsia" w:hAnsi="Arial" w:cs="Arial"/>
          <w:b/>
          <w:bCs/>
          <w:color w:val="365F91" w:themeColor="accent1" w:themeShade="BF"/>
          <w:sz w:val="24"/>
          <w:szCs w:val="24"/>
        </w:rPr>
        <w:t>)</w:t>
      </w:r>
      <w:r w:rsidR="005F060F" w:rsidRPr="005F060F">
        <w:rPr>
          <w:rFonts w:ascii="Arial" w:eastAsiaTheme="majorEastAsia" w:hAnsi="Arial" w:cs="Arial"/>
          <w:b/>
          <w:bCs/>
          <w:color w:val="365F91" w:themeColor="accent1" w:themeShade="BF"/>
          <w:sz w:val="24"/>
          <w:szCs w:val="24"/>
        </w:rPr>
        <w:t xml:space="preserve"> Ref. No.</w:t>
      </w:r>
      <w:r w:rsidRPr="005F060F">
        <w:rPr>
          <w:rFonts w:ascii="Arial" w:eastAsiaTheme="majorEastAsia" w:hAnsi="Arial" w:cs="Arial"/>
          <w:b/>
          <w:bCs/>
          <w:color w:val="365F91" w:themeColor="accent1" w:themeShade="BF"/>
          <w:sz w:val="24"/>
          <w:szCs w:val="24"/>
        </w:rPr>
        <w:t>:</w:t>
      </w:r>
      <w:r w:rsidR="005F060F" w:rsidRPr="005F060F">
        <w:rPr>
          <w:rFonts w:ascii="Arial" w:eastAsiaTheme="majorEastAsia" w:hAnsi="Arial" w:cs="Arial"/>
          <w:b/>
          <w:bCs/>
          <w:color w:val="365F91" w:themeColor="accent1" w:themeShade="BF"/>
          <w:sz w:val="24"/>
          <w:szCs w:val="24"/>
        </w:rPr>
        <w:t xml:space="preserve"> </w:t>
      </w:r>
      <w:r w:rsidR="00226164">
        <w:rPr>
          <w:rFonts w:ascii="Arial" w:eastAsiaTheme="majorEastAsia" w:hAnsi="Arial" w:cs="Arial"/>
          <w:b/>
          <w:bCs/>
          <w:color w:val="365F91" w:themeColor="accent1" w:themeShade="BF"/>
          <w:sz w:val="24"/>
          <w:szCs w:val="24"/>
        </w:rPr>
        <w:t>RFQ</w:t>
      </w:r>
      <w:r w:rsidR="00D142A8">
        <w:rPr>
          <w:rFonts w:ascii="Arial" w:eastAsiaTheme="majorEastAsia" w:hAnsi="Arial" w:cs="Arial"/>
          <w:b/>
          <w:bCs/>
          <w:color w:val="365F91" w:themeColor="accent1" w:themeShade="BF"/>
          <w:sz w:val="24"/>
          <w:szCs w:val="24"/>
        </w:rPr>
        <w:t>/HCR/SYR/2</w:t>
      </w:r>
      <w:r w:rsidR="004D48DA">
        <w:rPr>
          <w:rFonts w:ascii="Arial" w:eastAsiaTheme="majorEastAsia" w:hAnsi="Arial" w:cs="Arial"/>
          <w:b/>
          <w:bCs/>
          <w:color w:val="365F91" w:themeColor="accent1" w:themeShade="BF"/>
          <w:sz w:val="24"/>
          <w:szCs w:val="24"/>
        </w:rPr>
        <w:t>6</w:t>
      </w:r>
      <w:r w:rsidR="00D142A8">
        <w:rPr>
          <w:rFonts w:ascii="Arial" w:eastAsiaTheme="majorEastAsia" w:hAnsi="Arial" w:cs="Arial"/>
          <w:b/>
          <w:bCs/>
          <w:color w:val="365F91" w:themeColor="accent1" w:themeShade="BF"/>
          <w:sz w:val="24"/>
          <w:szCs w:val="24"/>
        </w:rPr>
        <w:t>/</w:t>
      </w:r>
      <w:r w:rsidR="00226164">
        <w:rPr>
          <w:rFonts w:ascii="Arial" w:eastAsiaTheme="majorEastAsia" w:hAnsi="Arial" w:cs="Arial"/>
          <w:b/>
          <w:bCs/>
          <w:color w:val="365F91" w:themeColor="accent1" w:themeShade="BF"/>
          <w:sz w:val="24"/>
          <w:szCs w:val="24"/>
        </w:rPr>
        <w:t>00</w:t>
      </w:r>
      <w:r w:rsidR="00C9116A">
        <w:rPr>
          <w:rFonts w:ascii="Arial" w:eastAsiaTheme="majorEastAsia" w:hAnsi="Arial" w:cs="Arial"/>
          <w:b/>
          <w:bCs/>
          <w:color w:val="365F91" w:themeColor="accent1" w:themeShade="BF"/>
          <w:sz w:val="24"/>
          <w:szCs w:val="24"/>
        </w:rPr>
        <w:t>5</w:t>
      </w:r>
    </w:p>
    <w:p w14:paraId="68C92EF2" w14:textId="77777777" w:rsidR="000D4541" w:rsidRPr="000D4541" w:rsidRDefault="000D4541" w:rsidP="000D4541">
      <w:pPr>
        <w:spacing w:after="0" w:line="240" w:lineRule="auto"/>
        <w:rPr>
          <w:rFonts w:ascii="Arial" w:eastAsiaTheme="majorEastAsia" w:hAnsi="Arial" w:cs="Arial"/>
          <w:b/>
          <w:bCs/>
          <w:color w:val="365F91" w:themeColor="accent1" w:themeShade="BF"/>
          <w:sz w:val="24"/>
          <w:szCs w:val="24"/>
        </w:rPr>
      </w:pPr>
    </w:p>
    <w:p w14:paraId="091ADD33" w14:textId="77777777" w:rsidR="000D4541" w:rsidRPr="000D4541" w:rsidRDefault="000D4541" w:rsidP="000D4541">
      <w:pPr>
        <w:spacing w:after="0" w:line="240" w:lineRule="auto"/>
        <w:jc w:val="center"/>
        <w:rPr>
          <w:rFonts w:ascii="Arial" w:eastAsiaTheme="majorEastAsia" w:hAnsi="Arial" w:cs="Arial"/>
          <w:b/>
          <w:bCs/>
          <w:color w:val="365F91" w:themeColor="accent1" w:themeShade="BF"/>
          <w:sz w:val="24"/>
          <w:szCs w:val="24"/>
        </w:rPr>
      </w:pPr>
      <w:r w:rsidRPr="000D4541">
        <w:rPr>
          <w:rFonts w:ascii="Arial" w:eastAsiaTheme="majorEastAsia" w:hAnsi="Arial" w:cs="Arial"/>
          <w:b/>
          <w:bCs/>
          <w:color w:val="365F91" w:themeColor="accent1" w:themeShade="BF"/>
          <w:sz w:val="24"/>
          <w:szCs w:val="24"/>
        </w:rPr>
        <w:t>FOR THE ESTABLISHMENT OF A CONTRACT ON</w:t>
      </w:r>
    </w:p>
    <w:p w14:paraId="0FD7D3E0" w14:textId="66A4947D" w:rsidR="004F18C8" w:rsidRPr="005F060F" w:rsidRDefault="000D4541" w:rsidP="000D4541">
      <w:pPr>
        <w:spacing w:after="0" w:line="240" w:lineRule="auto"/>
        <w:jc w:val="center"/>
        <w:rPr>
          <w:rFonts w:ascii="Arial" w:eastAsiaTheme="majorEastAsia" w:hAnsi="Arial" w:cs="Arial"/>
          <w:b/>
          <w:bCs/>
          <w:color w:val="365F91" w:themeColor="accent1" w:themeShade="BF"/>
          <w:sz w:val="28"/>
          <w:szCs w:val="28"/>
        </w:rPr>
      </w:pPr>
      <w:r w:rsidRPr="000D4541">
        <w:rPr>
          <w:rFonts w:ascii="Arial" w:eastAsiaTheme="majorEastAsia" w:hAnsi="Arial" w:cs="Arial"/>
          <w:b/>
          <w:bCs/>
          <w:color w:val="365F91" w:themeColor="accent1" w:themeShade="BF"/>
          <w:sz w:val="24"/>
          <w:szCs w:val="24"/>
        </w:rPr>
        <w:t>THE SUPPLY AND DELIVERY OF BREAD FOR THE UNHCR OPERATION IN SYRIA (ROJ CAMP IN HASSKAEH GOVERNORATE)</w:t>
      </w:r>
      <w:r w:rsidR="001A6E2C" w:rsidRPr="005F060F">
        <w:rPr>
          <w:rFonts w:ascii="Arial" w:eastAsiaTheme="majorEastAsia" w:hAnsi="Arial" w:cs="Arial"/>
          <w:b/>
          <w:bCs/>
          <w:color w:val="365F91" w:themeColor="accent1" w:themeShade="BF"/>
          <w:sz w:val="28"/>
          <w:szCs w:val="28"/>
        </w:rPr>
        <w:br/>
      </w:r>
    </w:p>
    <w:p w14:paraId="0DD415EC" w14:textId="77777777" w:rsidR="004F18C8" w:rsidRPr="00297961" w:rsidRDefault="001A6E2C" w:rsidP="000640DC">
      <w:pPr>
        <w:spacing w:after="0" w:line="240" w:lineRule="auto"/>
        <w:rPr>
          <w:rFonts w:ascii="Arial" w:hAnsi="Arial" w:cs="Arial"/>
        </w:rPr>
      </w:pPr>
      <w:r w:rsidRPr="00297961">
        <w:rPr>
          <w:rFonts w:ascii="Arial" w:hAnsi="Arial" w:cs="Arial"/>
        </w:rPr>
        <w:t>Please complete the form below and submit it as part of your technical offer. Failure to comply with any of the Pass/Fail criteria may result in disqualification.</w:t>
      </w:r>
    </w:p>
    <w:p w14:paraId="1C59B403" w14:textId="0840894B" w:rsidR="004F18C8" w:rsidRDefault="001A6E2C" w:rsidP="00772E13">
      <w:pPr>
        <w:pStyle w:val="Heading2"/>
        <w:shd w:val="pct10" w:color="auto" w:fill="auto"/>
        <w:rPr>
          <w:rFonts w:ascii="Arial" w:hAnsi="Arial" w:cs="Arial"/>
          <w:sz w:val="22"/>
          <w:szCs w:val="22"/>
        </w:rPr>
      </w:pPr>
      <w:r w:rsidRPr="005F060F">
        <w:rPr>
          <w:rFonts w:ascii="Arial" w:hAnsi="Arial" w:cs="Arial"/>
          <w:sz w:val="22"/>
          <w:szCs w:val="22"/>
        </w:rPr>
        <w:t xml:space="preserve">Part I: Eligibility Criteria </w:t>
      </w:r>
    </w:p>
    <w:p w14:paraId="551D1882" w14:textId="77777777" w:rsidR="00D943C7" w:rsidRPr="00772E13" w:rsidRDefault="00D943C7" w:rsidP="00772E13">
      <w:pPr>
        <w:spacing w:after="0"/>
      </w:pPr>
    </w:p>
    <w:tbl>
      <w:tblPr>
        <w:tblW w:w="13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5"/>
        <w:gridCol w:w="1890"/>
        <w:gridCol w:w="7110"/>
      </w:tblGrid>
      <w:tr w:rsidR="004F18C8" w:rsidRPr="005F060F" w14:paraId="6D16B7A3" w14:textId="77777777" w:rsidTr="00971FA7">
        <w:trPr>
          <w:trHeight w:val="944"/>
        </w:trPr>
        <w:tc>
          <w:tcPr>
            <w:tcW w:w="4945" w:type="dxa"/>
            <w:shd w:val="clear" w:color="auto" w:fill="DBE5F1" w:themeFill="accent1" w:themeFillTint="33"/>
            <w:vAlign w:val="center"/>
          </w:tcPr>
          <w:p w14:paraId="385B9030" w14:textId="77777777" w:rsidR="004F18C8" w:rsidRPr="005F060F" w:rsidRDefault="001A6E2C" w:rsidP="00A82191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5F060F">
              <w:rPr>
                <w:rFonts w:ascii="Arial" w:hAnsi="Arial" w:cs="Arial"/>
                <w:b/>
                <w:bCs/>
              </w:rPr>
              <w:t>Criterion</w:t>
            </w:r>
          </w:p>
        </w:tc>
        <w:tc>
          <w:tcPr>
            <w:tcW w:w="1890" w:type="dxa"/>
            <w:shd w:val="clear" w:color="auto" w:fill="DBE5F1" w:themeFill="accent1" w:themeFillTint="33"/>
            <w:vAlign w:val="center"/>
          </w:tcPr>
          <w:p w14:paraId="2BB744A6" w14:textId="7D84D0BB" w:rsidR="004F18C8" w:rsidRPr="005F060F" w:rsidRDefault="005F060F" w:rsidP="00A821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V</w:t>
            </w:r>
            <w:r w:rsidRPr="005F060F">
              <w:rPr>
                <w:rFonts w:ascii="Arial" w:hAnsi="Arial" w:cs="Arial"/>
                <w:b/>
                <w:bCs/>
              </w:rPr>
              <w:t>endor Response (Yes/No)</w:t>
            </w:r>
          </w:p>
        </w:tc>
        <w:tc>
          <w:tcPr>
            <w:tcW w:w="7110" w:type="dxa"/>
            <w:shd w:val="clear" w:color="auto" w:fill="DBE5F1" w:themeFill="accent1" w:themeFillTint="33"/>
            <w:vAlign w:val="center"/>
          </w:tcPr>
          <w:p w14:paraId="30D16B86" w14:textId="712DC982" w:rsidR="004F18C8" w:rsidRPr="005F060F" w:rsidRDefault="00A72928" w:rsidP="00A82191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Comments / </w:t>
            </w:r>
            <w:r w:rsidRPr="005F060F">
              <w:rPr>
                <w:rFonts w:ascii="Arial" w:hAnsi="Arial" w:cs="Arial"/>
                <w:b/>
                <w:bCs/>
              </w:rPr>
              <w:t>Reference to Supporting Document</w:t>
            </w:r>
          </w:p>
        </w:tc>
      </w:tr>
      <w:tr w:rsidR="004F18C8" w:rsidRPr="005F060F" w14:paraId="14D9C778" w14:textId="77777777" w:rsidTr="00971FA7">
        <w:tc>
          <w:tcPr>
            <w:tcW w:w="4945" w:type="dxa"/>
            <w:vAlign w:val="center"/>
          </w:tcPr>
          <w:p w14:paraId="091C1FA1" w14:textId="54BE6875" w:rsidR="004F18C8" w:rsidRDefault="001A6E2C" w:rsidP="001202D3">
            <w:pPr>
              <w:spacing w:after="0" w:line="240" w:lineRule="auto"/>
              <w:rPr>
                <w:rFonts w:ascii="Arial" w:hAnsi="Arial" w:cs="Arial"/>
              </w:rPr>
            </w:pPr>
            <w:r w:rsidRPr="005F060F">
              <w:rPr>
                <w:rFonts w:ascii="Arial" w:hAnsi="Arial" w:cs="Arial"/>
              </w:rPr>
              <w:t>Valid business registration (min</w:t>
            </w:r>
            <w:r w:rsidR="00E758F5">
              <w:rPr>
                <w:rFonts w:ascii="Arial" w:hAnsi="Arial" w:cs="Arial"/>
              </w:rPr>
              <w:t>imum</w:t>
            </w:r>
            <w:r w:rsidRPr="005F060F">
              <w:rPr>
                <w:rFonts w:ascii="Arial" w:hAnsi="Arial" w:cs="Arial"/>
              </w:rPr>
              <w:t xml:space="preserve"> </w:t>
            </w:r>
            <w:r w:rsidR="00B35727">
              <w:rPr>
                <w:rFonts w:ascii="Arial" w:hAnsi="Arial" w:cs="Arial"/>
              </w:rPr>
              <w:t>three [</w:t>
            </w:r>
            <w:r w:rsidRPr="005F060F">
              <w:rPr>
                <w:rFonts w:ascii="Arial" w:hAnsi="Arial" w:cs="Arial"/>
              </w:rPr>
              <w:t>3</w:t>
            </w:r>
            <w:r w:rsidR="00B35727">
              <w:rPr>
                <w:rFonts w:ascii="Arial" w:hAnsi="Arial" w:cs="Arial"/>
              </w:rPr>
              <w:t>]</w:t>
            </w:r>
            <w:r w:rsidRPr="005F060F">
              <w:rPr>
                <w:rFonts w:ascii="Arial" w:hAnsi="Arial" w:cs="Arial"/>
              </w:rPr>
              <w:t xml:space="preserve"> years</w:t>
            </w:r>
            <w:r w:rsidR="00E758F5">
              <w:rPr>
                <w:rFonts w:ascii="Arial" w:hAnsi="Arial" w:cs="Arial"/>
              </w:rPr>
              <w:t xml:space="preserve"> required</w:t>
            </w:r>
            <w:r w:rsidR="00453A6B">
              <w:rPr>
                <w:rFonts w:ascii="Arial" w:hAnsi="Arial" w:cs="Arial"/>
              </w:rPr>
              <w:t xml:space="preserve"> counted from the closing deadline of this RFQ</w:t>
            </w:r>
            <w:r w:rsidRPr="005F060F">
              <w:rPr>
                <w:rFonts w:ascii="Arial" w:hAnsi="Arial" w:cs="Arial"/>
              </w:rPr>
              <w:t>)</w:t>
            </w:r>
            <w:r w:rsidR="00E758F5">
              <w:rPr>
                <w:rFonts w:ascii="Arial" w:hAnsi="Arial" w:cs="Arial"/>
              </w:rPr>
              <w:t>; provide copy of the business registration certificate.</w:t>
            </w:r>
          </w:p>
          <w:p w14:paraId="1B8FDEC1" w14:textId="48C657A6" w:rsidR="001202D3" w:rsidRPr="005F060F" w:rsidRDefault="001202D3" w:rsidP="001202D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90" w:type="dxa"/>
            <w:vAlign w:val="center"/>
          </w:tcPr>
          <w:p w14:paraId="7961535F" w14:textId="087625EE" w:rsidR="004F18C8" w:rsidRPr="005F060F" w:rsidRDefault="00000000" w:rsidP="005F060F">
            <w:pPr>
              <w:tabs>
                <w:tab w:val="left" w:pos="1850"/>
              </w:tabs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70644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D2B0D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5F060F">
              <w:rPr>
                <w:rFonts w:ascii="Arial" w:hAnsi="Arial" w:cs="Arial"/>
              </w:rPr>
              <w:t xml:space="preserve">Yes      </w:t>
            </w:r>
            <w:sdt>
              <w:sdtPr>
                <w:rPr>
                  <w:rFonts w:ascii="Arial" w:hAnsi="Arial" w:cs="Arial"/>
                </w:rPr>
                <w:id w:val="-7630677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F060F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5F060F">
              <w:rPr>
                <w:rFonts w:ascii="Arial" w:hAnsi="Arial" w:cs="Arial"/>
              </w:rPr>
              <w:t>No</w:t>
            </w:r>
          </w:p>
        </w:tc>
        <w:tc>
          <w:tcPr>
            <w:tcW w:w="7110" w:type="dxa"/>
            <w:vAlign w:val="center"/>
          </w:tcPr>
          <w:p w14:paraId="25C86BBC" w14:textId="77777777" w:rsidR="004F18C8" w:rsidRPr="005F060F" w:rsidRDefault="004F18C8">
            <w:pPr>
              <w:rPr>
                <w:rFonts w:ascii="Arial" w:hAnsi="Arial" w:cs="Arial"/>
              </w:rPr>
            </w:pPr>
          </w:p>
        </w:tc>
      </w:tr>
      <w:tr w:rsidR="004F18C8" w:rsidRPr="005F060F" w14:paraId="0DC335C8" w14:textId="77777777" w:rsidTr="00971FA7">
        <w:trPr>
          <w:trHeight w:val="686"/>
        </w:trPr>
        <w:tc>
          <w:tcPr>
            <w:tcW w:w="4945" w:type="dxa"/>
            <w:vAlign w:val="center"/>
          </w:tcPr>
          <w:p w14:paraId="5567C3C1" w14:textId="4D9EE44E" w:rsidR="001202D3" w:rsidRPr="005F060F" w:rsidRDefault="001A6E2C" w:rsidP="001202D3">
            <w:pPr>
              <w:spacing w:after="0" w:line="240" w:lineRule="auto"/>
              <w:rPr>
                <w:rFonts w:ascii="Arial" w:hAnsi="Arial" w:cs="Arial"/>
              </w:rPr>
            </w:pPr>
            <w:r w:rsidRPr="005F060F">
              <w:rPr>
                <w:rFonts w:ascii="Arial" w:hAnsi="Arial" w:cs="Arial"/>
              </w:rPr>
              <w:t>Completed UNHCR Vendor Registration Form (VRF)</w:t>
            </w:r>
            <w:r w:rsidR="00E758F5">
              <w:rPr>
                <w:rFonts w:ascii="Arial" w:hAnsi="Arial" w:cs="Arial"/>
              </w:rPr>
              <w:t xml:space="preserve"> – duly filled in, signed and stamped VRF required</w:t>
            </w:r>
          </w:p>
        </w:tc>
        <w:tc>
          <w:tcPr>
            <w:tcW w:w="1890" w:type="dxa"/>
            <w:vAlign w:val="center"/>
          </w:tcPr>
          <w:p w14:paraId="08CD97F0" w14:textId="34548198" w:rsidR="004F18C8" w:rsidRPr="005F060F" w:rsidRDefault="00000000" w:rsidP="005F060F">
            <w:pPr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499553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F060F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5F060F">
              <w:rPr>
                <w:rFonts w:ascii="Arial" w:hAnsi="Arial" w:cs="Arial"/>
              </w:rPr>
              <w:t xml:space="preserve">Yes      </w:t>
            </w:r>
            <w:sdt>
              <w:sdtPr>
                <w:rPr>
                  <w:rFonts w:ascii="Arial" w:hAnsi="Arial" w:cs="Arial"/>
                </w:rPr>
                <w:id w:val="-1277812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F060F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5F060F">
              <w:rPr>
                <w:rFonts w:ascii="Arial" w:hAnsi="Arial" w:cs="Arial"/>
              </w:rPr>
              <w:t>No</w:t>
            </w:r>
          </w:p>
        </w:tc>
        <w:tc>
          <w:tcPr>
            <w:tcW w:w="7110" w:type="dxa"/>
            <w:vAlign w:val="center"/>
          </w:tcPr>
          <w:p w14:paraId="524A76FA" w14:textId="77777777" w:rsidR="004F18C8" w:rsidRPr="005F060F" w:rsidRDefault="004F18C8">
            <w:pPr>
              <w:rPr>
                <w:rFonts w:ascii="Arial" w:hAnsi="Arial" w:cs="Arial"/>
              </w:rPr>
            </w:pPr>
          </w:p>
        </w:tc>
      </w:tr>
      <w:tr w:rsidR="004F18C8" w:rsidRPr="005F060F" w14:paraId="5BC351B9" w14:textId="77777777" w:rsidTr="00971FA7">
        <w:trPr>
          <w:trHeight w:val="674"/>
        </w:trPr>
        <w:tc>
          <w:tcPr>
            <w:tcW w:w="4945" w:type="dxa"/>
            <w:vAlign w:val="center"/>
          </w:tcPr>
          <w:p w14:paraId="14F2EEC9" w14:textId="10C3A272" w:rsidR="004F18C8" w:rsidRPr="005F060F" w:rsidRDefault="001A6E2C" w:rsidP="001202D3">
            <w:pPr>
              <w:spacing w:after="0"/>
              <w:rPr>
                <w:rFonts w:ascii="Arial" w:hAnsi="Arial" w:cs="Arial"/>
              </w:rPr>
            </w:pPr>
            <w:r w:rsidRPr="005F060F">
              <w:rPr>
                <w:rFonts w:ascii="Arial" w:hAnsi="Arial" w:cs="Arial"/>
              </w:rPr>
              <w:t>Corporate bank account letter</w:t>
            </w:r>
            <w:r w:rsidR="00E758F5">
              <w:rPr>
                <w:rFonts w:ascii="Arial" w:hAnsi="Arial" w:cs="Arial"/>
              </w:rPr>
              <w:t xml:space="preserve"> issued to the corporate account owner to certify the account ownership</w:t>
            </w:r>
          </w:p>
        </w:tc>
        <w:tc>
          <w:tcPr>
            <w:tcW w:w="1890" w:type="dxa"/>
            <w:vAlign w:val="center"/>
          </w:tcPr>
          <w:p w14:paraId="46BF402E" w14:textId="78C1FF86" w:rsidR="004F18C8" w:rsidRPr="005F060F" w:rsidRDefault="00000000" w:rsidP="001202D3">
            <w:pPr>
              <w:spacing w:after="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2155794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F060F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5F060F">
              <w:rPr>
                <w:rFonts w:ascii="Arial" w:hAnsi="Arial" w:cs="Arial"/>
              </w:rPr>
              <w:t xml:space="preserve">Yes      </w:t>
            </w:r>
            <w:sdt>
              <w:sdtPr>
                <w:rPr>
                  <w:rFonts w:ascii="Arial" w:hAnsi="Arial" w:cs="Arial"/>
                </w:rPr>
                <w:id w:val="1565295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F060F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5F060F">
              <w:rPr>
                <w:rFonts w:ascii="Arial" w:hAnsi="Arial" w:cs="Arial"/>
              </w:rPr>
              <w:t>No</w:t>
            </w:r>
          </w:p>
        </w:tc>
        <w:tc>
          <w:tcPr>
            <w:tcW w:w="7110" w:type="dxa"/>
            <w:vAlign w:val="center"/>
          </w:tcPr>
          <w:p w14:paraId="320DF02A" w14:textId="77777777" w:rsidR="004F18C8" w:rsidRPr="005F060F" w:rsidRDefault="004F18C8" w:rsidP="001202D3">
            <w:pPr>
              <w:spacing w:after="0"/>
              <w:rPr>
                <w:rFonts w:ascii="Arial" w:hAnsi="Arial" w:cs="Arial"/>
              </w:rPr>
            </w:pPr>
          </w:p>
        </w:tc>
      </w:tr>
      <w:tr w:rsidR="004F18C8" w:rsidRPr="005F060F" w14:paraId="7F63FB80" w14:textId="77777777" w:rsidTr="001202D3">
        <w:trPr>
          <w:trHeight w:val="1844"/>
        </w:trPr>
        <w:tc>
          <w:tcPr>
            <w:tcW w:w="4945" w:type="dxa"/>
            <w:vAlign w:val="center"/>
          </w:tcPr>
          <w:p w14:paraId="6F231792" w14:textId="204D4890" w:rsidR="004F18C8" w:rsidRPr="005F060F" w:rsidRDefault="001A6E2C" w:rsidP="001202D3">
            <w:pPr>
              <w:spacing w:after="0" w:line="240" w:lineRule="auto"/>
              <w:rPr>
                <w:rFonts w:ascii="Arial" w:hAnsi="Arial" w:cs="Arial"/>
              </w:rPr>
            </w:pPr>
            <w:r w:rsidRPr="005F060F">
              <w:rPr>
                <w:rFonts w:ascii="Arial" w:hAnsi="Arial" w:cs="Arial"/>
              </w:rPr>
              <w:t xml:space="preserve">Financial statements or audit reports for </w:t>
            </w:r>
            <w:r w:rsidR="00B35727">
              <w:rPr>
                <w:rFonts w:ascii="Arial" w:hAnsi="Arial" w:cs="Arial"/>
              </w:rPr>
              <w:t>two [</w:t>
            </w:r>
            <w:r w:rsidRPr="005F060F">
              <w:rPr>
                <w:rFonts w:ascii="Arial" w:hAnsi="Arial" w:cs="Arial"/>
              </w:rPr>
              <w:t>2</w:t>
            </w:r>
            <w:r w:rsidR="00B35727">
              <w:rPr>
                <w:rFonts w:ascii="Arial" w:hAnsi="Arial" w:cs="Arial"/>
              </w:rPr>
              <w:t>]</w:t>
            </w:r>
            <w:r w:rsidRPr="005F060F">
              <w:rPr>
                <w:rFonts w:ascii="Arial" w:hAnsi="Arial" w:cs="Arial"/>
              </w:rPr>
              <w:t xml:space="preserve"> of last </w:t>
            </w:r>
            <w:r w:rsidR="00B35727">
              <w:rPr>
                <w:rFonts w:ascii="Arial" w:hAnsi="Arial" w:cs="Arial"/>
              </w:rPr>
              <w:t>three [</w:t>
            </w:r>
            <w:r w:rsidRPr="005F060F">
              <w:rPr>
                <w:rFonts w:ascii="Arial" w:hAnsi="Arial" w:cs="Arial"/>
              </w:rPr>
              <w:t>3</w:t>
            </w:r>
            <w:r w:rsidR="00B35727">
              <w:rPr>
                <w:rFonts w:ascii="Arial" w:hAnsi="Arial" w:cs="Arial"/>
              </w:rPr>
              <w:t>]</w:t>
            </w:r>
            <w:r w:rsidRPr="005F060F">
              <w:rPr>
                <w:rFonts w:ascii="Arial" w:hAnsi="Arial" w:cs="Arial"/>
              </w:rPr>
              <w:t xml:space="preserve"> fiscal years</w:t>
            </w:r>
            <w:r w:rsidR="00E758F5">
              <w:rPr>
                <w:rFonts w:ascii="Arial" w:hAnsi="Arial" w:cs="Arial"/>
              </w:rPr>
              <w:t xml:space="preserve"> (i.e. for 202</w:t>
            </w:r>
            <w:r w:rsidR="000C3163">
              <w:rPr>
                <w:rFonts w:ascii="Arial" w:hAnsi="Arial" w:cs="Arial"/>
              </w:rPr>
              <w:t>3</w:t>
            </w:r>
            <w:r w:rsidR="00E758F5">
              <w:rPr>
                <w:rFonts w:ascii="Arial" w:hAnsi="Arial" w:cs="Arial"/>
              </w:rPr>
              <w:t>, 202</w:t>
            </w:r>
            <w:r w:rsidR="000C3163">
              <w:rPr>
                <w:rFonts w:ascii="Arial" w:hAnsi="Arial" w:cs="Arial"/>
              </w:rPr>
              <w:t>4</w:t>
            </w:r>
            <w:r w:rsidR="00E758F5">
              <w:rPr>
                <w:rFonts w:ascii="Arial" w:hAnsi="Arial" w:cs="Arial"/>
              </w:rPr>
              <w:t xml:space="preserve"> and/or 202</w:t>
            </w:r>
            <w:r w:rsidR="000C3163">
              <w:rPr>
                <w:rFonts w:ascii="Arial" w:hAnsi="Arial" w:cs="Arial"/>
              </w:rPr>
              <w:t>5</w:t>
            </w:r>
            <w:r w:rsidR="00E758F5">
              <w:rPr>
                <w:rFonts w:ascii="Arial" w:hAnsi="Arial" w:cs="Arial"/>
              </w:rPr>
              <w:t>)</w:t>
            </w:r>
            <w:r w:rsidR="00D7751E">
              <w:rPr>
                <w:rFonts w:ascii="Arial" w:hAnsi="Arial" w:cs="Arial"/>
              </w:rPr>
              <w:t xml:space="preserve"> or</w:t>
            </w:r>
            <w:r w:rsidR="00D7751E" w:rsidRPr="00D7751E">
              <w:rPr>
                <w:rFonts w:ascii="Arial" w:hAnsi="Arial" w:cs="Arial"/>
              </w:rPr>
              <w:t xml:space="preserve"> bank reference letter confirming the bidding company’s relationship with the bank and its creditworthiness</w:t>
            </w:r>
            <w:r w:rsidR="00D7751E">
              <w:rPr>
                <w:rFonts w:ascii="Arial" w:hAnsi="Arial" w:cs="Arial"/>
              </w:rPr>
              <w:t xml:space="preserve"> during the above-mentioned period</w:t>
            </w:r>
          </w:p>
        </w:tc>
        <w:tc>
          <w:tcPr>
            <w:tcW w:w="1890" w:type="dxa"/>
            <w:vAlign w:val="center"/>
          </w:tcPr>
          <w:p w14:paraId="304C356D" w14:textId="29940CB7" w:rsidR="004F18C8" w:rsidRPr="005F060F" w:rsidRDefault="00000000" w:rsidP="001202D3">
            <w:pPr>
              <w:spacing w:after="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5542032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F060F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5F060F">
              <w:rPr>
                <w:rFonts w:ascii="Arial" w:hAnsi="Arial" w:cs="Arial"/>
              </w:rPr>
              <w:t xml:space="preserve">Yes      </w:t>
            </w:r>
            <w:sdt>
              <w:sdtPr>
                <w:rPr>
                  <w:rFonts w:ascii="Arial" w:hAnsi="Arial" w:cs="Arial"/>
                </w:rPr>
                <w:id w:val="-1023315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F060F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5F060F">
              <w:rPr>
                <w:rFonts w:ascii="Arial" w:hAnsi="Arial" w:cs="Arial"/>
              </w:rPr>
              <w:t>No</w:t>
            </w:r>
          </w:p>
        </w:tc>
        <w:tc>
          <w:tcPr>
            <w:tcW w:w="7110" w:type="dxa"/>
            <w:vAlign w:val="center"/>
          </w:tcPr>
          <w:p w14:paraId="76AA53F6" w14:textId="77777777" w:rsidR="004F18C8" w:rsidRPr="005F060F" w:rsidRDefault="004F18C8" w:rsidP="001202D3">
            <w:pPr>
              <w:spacing w:after="0"/>
              <w:rPr>
                <w:rFonts w:ascii="Arial" w:hAnsi="Arial" w:cs="Arial"/>
              </w:rPr>
            </w:pPr>
          </w:p>
        </w:tc>
      </w:tr>
      <w:tr w:rsidR="004F18C8" w:rsidRPr="005F060F" w14:paraId="3CEC068B" w14:textId="77777777" w:rsidTr="00971FA7">
        <w:tc>
          <w:tcPr>
            <w:tcW w:w="4945" w:type="dxa"/>
            <w:vAlign w:val="center"/>
          </w:tcPr>
          <w:p w14:paraId="39B45683" w14:textId="3DA34CF5" w:rsidR="004F18C8" w:rsidRPr="005F060F" w:rsidRDefault="00E758F5" w:rsidP="001202D3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Acceptance of the </w:t>
            </w:r>
            <w:r w:rsidRPr="005F060F">
              <w:rPr>
                <w:rFonts w:ascii="Arial" w:hAnsi="Arial" w:cs="Arial"/>
              </w:rPr>
              <w:t>UN Supplier Code of Conduct, General Conditions</w:t>
            </w:r>
            <w:r>
              <w:rPr>
                <w:rFonts w:ascii="Arial" w:hAnsi="Arial" w:cs="Arial"/>
              </w:rPr>
              <w:t xml:space="preserve"> through submission of duly filled in, signed</w:t>
            </w:r>
            <w:r w:rsidRPr="005F060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and stamped declaration form (per Annex </w:t>
            </w:r>
            <w:r w:rsidR="0081197B">
              <w:rPr>
                <w:rFonts w:ascii="Arial" w:hAnsi="Arial" w:cs="Arial"/>
              </w:rPr>
              <w:t>H</w:t>
            </w:r>
            <w:r>
              <w:rPr>
                <w:rFonts w:ascii="Arial" w:hAnsi="Arial" w:cs="Arial"/>
              </w:rPr>
              <w:t xml:space="preserve">) </w:t>
            </w:r>
          </w:p>
        </w:tc>
        <w:tc>
          <w:tcPr>
            <w:tcW w:w="1890" w:type="dxa"/>
            <w:vAlign w:val="center"/>
          </w:tcPr>
          <w:p w14:paraId="5667A08D" w14:textId="0FCEF081" w:rsidR="004F18C8" w:rsidRPr="005F060F" w:rsidRDefault="00000000" w:rsidP="001202D3">
            <w:pPr>
              <w:spacing w:after="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509958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943C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5F060F">
              <w:rPr>
                <w:rFonts w:ascii="Arial" w:hAnsi="Arial" w:cs="Arial"/>
              </w:rPr>
              <w:t xml:space="preserve">Yes      </w:t>
            </w:r>
            <w:sdt>
              <w:sdtPr>
                <w:rPr>
                  <w:rFonts w:ascii="Arial" w:hAnsi="Arial" w:cs="Arial"/>
                </w:rPr>
                <w:id w:val="150344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F060F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5F060F">
              <w:rPr>
                <w:rFonts w:ascii="Arial" w:hAnsi="Arial" w:cs="Arial"/>
              </w:rPr>
              <w:t>No</w:t>
            </w:r>
          </w:p>
        </w:tc>
        <w:tc>
          <w:tcPr>
            <w:tcW w:w="7110" w:type="dxa"/>
            <w:vAlign w:val="center"/>
          </w:tcPr>
          <w:p w14:paraId="60872D91" w14:textId="77777777" w:rsidR="004F18C8" w:rsidRPr="005F060F" w:rsidRDefault="004F18C8" w:rsidP="001202D3">
            <w:pPr>
              <w:spacing w:after="0"/>
              <w:rPr>
                <w:rFonts w:ascii="Arial" w:hAnsi="Arial" w:cs="Arial"/>
              </w:rPr>
            </w:pPr>
          </w:p>
        </w:tc>
      </w:tr>
      <w:tr w:rsidR="004F18C8" w:rsidRPr="005F060F" w14:paraId="41DA50B6" w14:textId="77777777" w:rsidTr="00971FA7">
        <w:tc>
          <w:tcPr>
            <w:tcW w:w="4945" w:type="dxa"/>
          </w:tcPr>
          <w:p w14:paraId="45C3C76E" w14:textId="01373CC1" w:rsidR="004F18C8" w:rsidRPr="005F060F" w:rsidRDefault="00297961" w:rsidP="001202D3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Duly filled in, signed and stamped d</w:t>
            </w:r>
            <w:r w:rsidRPr="005F060F">
              <w:rPr>
                <w:rFonts w:ascii="Arial" w:hAnsi="Arial" w:cs="Arial"/>
              </w:rPr>
              <w:t>eclaration of Eligibility on Joint Ventures</w:t>
            </w:r>
            <w:r>
              <w:rPr>
                <w:rFonts w:ascii="Arial" w:hAnsi="Arial" w:cs="Arial"/>
              </w:rPr>
              <w:t xml:space="preserve">, per Annex </w:t>
            </w:r>
            <w:r w:rsidR="0081197B">
              <w:rPr>
                <w:rFonts w:ascii="Arial" w:hAnsi="Arial" w:cs="Arial"/>
              </w:rPr>
              <w:t>I</w:t>
            </w:r>
            <w:r w:rsidRPr="005F060F">
              <w:rPr>
                <w:rFonts w:ascii="Arial" w:hAnsi="Arial" w:cs="Arial"/>
              </w:rPr>
              <w:t xml:space="preserve"> (if</w:t>
            </w:r>
            <w:r>
              <w:rPr>
                <w:rFonts w:ascii="Arial" w:hAnsi="Arial" w:cs="Arial"/>
              </w:rPr>
              <w:t xml:space="preserve"> the bidders’ situation is</w:t>
            </w:r>
            <w:r w:rsidRPr="005F060F">
              <w:rPr>
                <w:rFonts w:ascii="Arial" w:hAnsi="Arial" w:cs="Arial"/>
              </w:rPr>
              <w:t xml:space="preserve"> applicable</w:t>
            </w:r>
            <w:r w:rsidR="003F460C">
              <w:rPr>
                <w:rFonts w:ascii="Arial" w:hAnsi="Arial" w:cs="Arial"/>
              </w:rPr>
              <w:t>, otherwise, this requirement is void</w:t>
            </w:r>
            <w:r w:rsidRPr="005F060F">
              <w:rPr>
                <w:rFonts w:ascii="Arial" w:hAnsi="Arial" w:cs="Arial"/>
              </w:rPr>
              <w:t>)</w:t>
            </w:r>
          </w:p>
        </w:tc>
        <w:tc>
          <w:tcPr>
            <w:tcW w:w="1890" w:type="dxa"/>
            <w:vAlign w:val="center"/>
          </w:tcPr>
          <w:p w14:paraId="02C6A500" w14:textId="6BAF845C" w:rsidR="004F18C8" w:rsidRPr="005F060F" w:rsidRDefault="00000000" w:rsidP="001202D3">
            <w:pPr>
              <w:spacing w:after="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830183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943C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6A7784">
              <w:rPr>
                <w:rFonts w:ascii="Arial" w:hAnsi="Arial" w:cs="Arial"/>
              </w:rPr>
              <w:t xml:space="preserve">Yes      </w:t>
            </w:r>
            <w:sdt>
              <w:sdtPr>
                <w:rPr>
                  <w:rFonts w:ascii="Arial" w:hAnsi="Arial" w:cs="Arial"/>
                </w:rPr>
                <w:id w:val="-363591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7784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6A7784">
              <w:rPr>
                <w:rFonts w:ascii="Arial" w:hAnsi="Arial" w:cs="Arial"/>
              </w:rPr>
              <w:t>No</w:t>
            </w:r>
          </w:p>
        </w:tc>
        <w:tc>
          <w:tcPr>
            <w:tcW w:w="7110" w:type="dxa"/>
          </w:tcPr>
          <w:p w14:paraId="19B4A2E8" w14:textId="77777777" w:rsidR="004F18C8" w:rsidRPr="005F060F" w:rsidRDefault="004F18C8" w:rsidP="001202D3">
            <w:pPr>
              <w:spacing w:after="0"/>
              <w:rPr>
                <w:rFonts w:ascii="Arial" w:hAnsi="Arial" w:cs="Arial"/>
              </w:rPr>
            </w:pPr>
          </w:p>
        </w:tc>
      </w:tr>
    </w:tbl>
    <w:p w14:paraId="0D52A0A3" w14:textId="77777777" w:rsidR="00A72928" w:rsidRPr="00A72928" w:rsidRDefault="00A72928" w:rsidP="00A72928"/>
    <w:p w14:paraId="6F5729F6" w14:textId="2254FDE9" w:rsidR="004F18C8" w:rsidRDefault="001A6E2C" w:rsidP="00772E13">
      <w:pPr>
        <w:pStyle w:val="Heading2"/>
        <w:shd w:val="pct10" w:color="auto" w:fill="auto"/>
        <w:rPr>
          <w:rFonts w:ascii="Arial" w:hAnsi="Arial" w:cs="Arial"/>
          <w:sz w:val="22"/>
          <w:szCs w:val="22"/>
        </w:rPr>
      </w:pPr>
      <w:r w:rsidRPr="005F060F">
        <w:rPr>
          <w:rFonts w:ascii="Arial" w:hAnsi="Arial" w:cs="Arial"/>
          <w:sz w:val="22"/>
          <w:szCs w:val="22"/>
        </w:rPr>
        <w:t xml:space="preserve">Part II: Technical Criteria </w:t>
      </w:r>
    </w:p>
    <w:p w14:paraId="6E135474" w14:textId="77777777" w:rsidR="00D943C7" w:rsidRDefault="00D943C7" w:rsidP="00772E13">
      <w:pPr>
        <w:spacing w:after="0" w:line="240" w:lineRule="auto"/>
      </w:pPr>
    </w:p>
    <w:tbl>
      <w:tblPr>
        <w:tblStyle w:val="TableGrid"/>
        <w:tblW w:w="13945" w:type="dxa"/>
        <w:tblLook w:val="04A0" w:firstRow="1" w:lastRow="0" w:firstColumn="1" w:lastColumn="0" w:noHBand="0" w:noVBand="1"/>
      </w:tblPr>
      <w:tblGrid>
        <w:gridCol w:w="4315"/>
        <w:gridCol w:w="7200"/>
        <w:gridCol w:w="2430"/>
      </w:tblGrid>
      <w:tr w:rsidR="00D943C7" w:rsidRPr="00D943C7" w14:paraId="50D45323" w14:textId="77777777" w:rsidTr="00971FA7">
        <w:trPr>
          <w:trHeight w:val="791"/>
          <w:tblHeader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74DF9E5" w14:textId="3A0FA515" w:rsidR="00D943C7" w:rsidRPr="00D943C7" w:rsidRDefault="00D943C7" w:rsidP="00D943C7">
            <w:pPr>
              <w:pStyle w:val="Heading2"/>
              <w:spacing w:line="27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943C7">
              <w:rPr>
                <w:rFonts w:ascii="Arial" w:hAnsi="Arial" w:cs="Arial"/>
                <w:color w:val="auto"/>
                <w:sz w:val="22"/>
                <w:szCs w:val="22"/>
              </w:rPr>
              <w:t xml:space="preserve">Technical </w:t>
            </w:r>
            <w:r w:rsidR="00BF044B">
              <w:rPr>
                <w:rFonts w:ascii="Arial" w:hAnsi="Arial" w:cs="Arial"/>
                <w:color w:val="auto"/>
                <w:sz w:val="22"/>
                <w:szCs w:val="22"/>
              </w:rPr>
              <w:t>Sub-</w:t>
            </w:r>
            <w:r w:rsidRPr="00D943C7">
              <w:rPr>
                <w:rFonts w:ascii="Arial" w:hAnsi="Arial" w:cs="Arial"/>
                <w:color w:val="auto"/>
                <w:sz w:val="22"/>
                <w:szCs w:val="22"/>
              </w:rPr>
              <w:t>Criterion</w:t>
            </w:r>
            <w:r w:rsidR="00BF044B">
              <w:rPr>
                <w:rFonts w:ascii="Arial" w:hAnsi="Arial" w:cs="Arial"/>
                <w:color w:val="auto"/>
                <w:sz w:val="22"/>
                <w:szCs w:val="22"/>
              </w:rPr>
              <w:t>s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57879AB" w14:textId="77777777" w:rsidR="00D943C7" w:rsidRPr="00D943C7" w:rsidRDefault="00D943C7" w:rsidP="00D943C7">
            <w:pPr>
              <w:pStyle w:val="Heading2"/>
              <w:spacing w:line="27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943C7">
              <w:rPr>
                <w:rFonts w:ascii="Arial" w:hAnsi="Arial" w:cs="Arial"/>
                <w:color w:val="auto"/>
                <w:sz w:val="22"/>
                <w:szCs w:val="22"/>
              </w:rPr>
              <w:t>Bidder's Response / Details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9E066CC" w14:textId="77777777" w:rsidR="00D943C7" w:rsidRPr="00D943C7" w:rsidRDefault="00D943C7" w:rsidP="00D943C7">
            <w:pPr>
              <w:pStyle w:val="Heading2"/>
              <w:spacing w:line="276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943C7">
              <w:rPr>
                <w:rFonts w:ascii="Arial" w:hAnsi="Arial" w:cs="Arial"/>
                <w:color w:val="auto"/>
                <w:sz w:val="22"/>
                <w:szCs w:val="22"/>
              </w:rPr>
              <w:t>Supporting Documents Attached (Yes/No)</w:t>
            </w:r>
          </w:p>
        </w:tc>
      </w:tr>
      <w:tr w:rsidR="00424BD0" w:rsidRPr="00D943C7" w14:paraId="314BB9D1" w14:textId="77777777" w:rsidTr="00971FA7"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633F0" w14:textId="581481BE" w:rsidR="00424BD0" w:rsidRPr="001202D3" w:rsidRDefault="00424BD0" w:rsidP="00424BD0">
            <w:r w:rsidRPr="00A91693">
              <w:rPr>
                <w:rFonts w:ascii="Arial" w:hAnsi="Arial" w:cs="Arial"/>
                <w:color w:val="000000" w:themeColor="text1"/>
              </w:rPr>
              <w:t xml:space="preserve">Compliance of the offered </w:t>
            </w:r>
            <w:r>
              <w:rPr>
                <w:rFonts w:ascii="Arial" w:hAnsi="Arial" w:cs="Arial"/>
                <w:color w:val="000000" w:themeColor="text1"/>
              </w:rPr>
              <w:t xml:space="preserve">with the </w:t>
            </w:r>
            <w:r w:rsidRPr="00A91693">
              <w:rPr>
                <w:rFonts w:ascii="Arial" w:hAnsi="Arial" w:cs="Arial"/>
                <w:color w:val="000000" w:themeColor="text1"/>
              </w:rPr>
              <w:t xml:space="preserve">detailed </w:t>
            </w:r>
            <w:proofErr w:type="spellStart"/>
            <w:r w:rsidRPr="00A91693">
              <w:rPr>
                <w:rFonts w:ascii="Arial" w:hAnsi="Arial" w:cs="Arial"/>
                <w:color w:val="000000" w:themeColor="text1"/>
              </w:rPr>
              <w:t>ToR</w:t>
            </w:r>
            <w:proofErr w:type="spellEnd"/>
            <w:r w:rsidRPr="00A91693">
              <w:rPr>
                <w:rFonts w:ascii="Arial" w:hAnsi="Arial" w:cs="Arial"/>
                <w:color w:val="000000" w:themeColor="text1"/>
              </w:rPr>
              <w:t xml:space="preserve"> document (Annex A</w:t>
            </w:r>
            <w:r>
              <w:rPr>
                <w:rFonts w:ascii="Arial" w:hAnsi="Arial" w:cs="Arial"/>
                <w:color w:val="000000" w:themeColor="text1"/>
              </w:rPr>
              <w:t>)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3704E" w14:textId="77777777" w:rsidR="00424BD0" w:rsidRPr="00D943C7" w:rsidRDefault="00424BD0" w:rsidP="00424BD0">
            <w:pPr>
              <w:pStyle w:val="Heading2"/>
              <w:spacing w:before="0" w:line="276" w:lineRule="auto"/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</w:pPr>
            <w:r w:rsidRPr="00D943C7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82C64" w14:textId="7F2A45E7" w:rsidR="00424BD0" w:rsidRPr="00D943C7" w:rsidRDefault="00424BD0" w:rsidP="00424BD0">
            <w:pPr>
              <w:pStyle w:val="Heading2"/>
              <w:spacing w:before="0" w:line="276" w:lineRule="auto"/>
              <w:jc w:val="center"/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 w:val="0"/>
                  <w:bCs w:val="0"/>
                  <w:color w:val="auto"/>
                  <w:sz w:val="22"/>
                  <w:szCs w:val="22"/>
                </w:rPr>
                <w:id w:val="1712147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 w:val="0"/>
                    <w:bCs w:val="0"/>
                    <w:color w:val="auto"/>
                    <w:sz w:val="22"/>
                    <w:szCs w:val="22"/>
                  </w:rPr>
                  <w:t>☐</w:t>
                </w:r>
              </w:sdtContent>
            </w:sdt>
            <w:r w:rsidRPr="00D943C7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 xml:space="preserve">Yes      </w:t>
            </w:r>
            <w:sdt>
              <w:sdtPr>
                <w:rPr>
                  <w:rFonts w:ascii="Arial" w:hAnsi="Arial" w:cs="Arial"/>
                  <w:b w:val="0"/>
                  <w:bCs w:val="0"/>
                  <w:color w:val="auto"/>
                  <w:sz w:val="22"/>
                  <w:szCs w:val="22"/>
                </w:rPr>
                <w:id w:val="376747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943C7">
                  <w:rPr>
                    <w:rFonts w:ascii="MS Gothic" w:eastAsia="MS Gothic" w:hAnsi="MS Gothic" w:cs="Arial" w:hint="eastAsia"/>
                    <w:b w:val="0"/>
                    <w:bCs w:val="0"/>
                    <w:color w:val="auto"/>
                    <w:sz w:val="22"/>
                    <w:szCs w:val="22"/>
                  </w:rPr>
                  <w:t>☐</w:t>
                </w:r>
              </w:sdtContent>
            </w:sdt>
            <w:r w:rsidRPr="00D943C7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No</w:t>
            </w:r>
          </w:p>
        </w:tc>
      </w:tr>
      <w:tr w:rsidR="00865555" w:rsidRPr="00D943C7" w14:paraId="5978C5E1" w14:textId="77777777" w:rsidTr="00971FA7"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45753" w14:textId="7D04B663" w:rsidR="00865555" w:rsidRPr="001202D3" w:rsidRDefault="00865555" w:rsidP="00865555">
            <w:r>
              <w:rPr>
                <w:rFonts w:ascii="Arial" w:hAnsi="Arial" w:cs="Arial"/>
                <w:color w:val="000000" w:themeColor="text1"/>
              </w:rPr>
              <w:t>Annex B is filled and submitted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6E12C" w14:textId="77777777" w:rsidR="00865555" w:rsidRPr="00D943C7" w:rsidRDefault="00865555" w:rsidP="00865555">
            <w:pPr>
              <w:pStyle w:val="Heading2"/>
              <w:spacing w:before="0" w:line="276" w:lineRule="auto"/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</w:pPr>
            <w:r w:rsidRPr="00D943C7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91C8B" w14:textId="1B0196E3" w:rsidR="00865555" w:rsidRPr="00D943C7" w:rsidRDefault="00865555" w:rsidP="00865555">
            <w:pPr>
              <w:pStyle w:val="Heading2"/>
              <w:spacing w:before="0" w:line="276" w:lineRule="auto"/>
              <w:jc w:val="center"/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 w:val="0"/>
                  <w:bCs w:val="0"/>
                  <w:color w:val="auto"/>
                  <w:sz w:val="22"/>
                  <w:szCs w:val="22"/>
                </w:rPr>
                <w:id w:val="1014658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 w:val="0"/>
                    <w:bCs w:val="0"/>
                    <w:color w:val="auto"/>
                    <w:sz w:val="22"/>
                    <w:szCs w:val="22"/>
                  </w:rPr>
                  <w:t>☐</w:t>
                </w:r>
              </w:sdtContent>
            </w:sdt>
            <w:r w:rsidRPr="00D943C7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 xml:space="preserve">Yes      </w:t>
            </w:r>
            <w:sdt>
              <w:sdtPr>
                <w:rPr>
                  <w:rFonts w:ascii="Arial" w:hAnsi="Arial" w:cs="Arial"/>
                  <w:b w:val="0"/>
                  <w:bCs w:val="0"/>
                  <w:color w:val="auto"/>
                  <w:sz w:val="22"/>
                  <w:szCs w:val="22"/>
                </w:rPr>
                <w:id w:val="-2691546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943C7">
                  <w:rPr>
                    <w:rFonts w:ascii="MS Gothic" w:eastAsia="MS Gothic" w:hAnsi="MS Gothic" w:cs="Arial" w:hint="eastAsia"/>
                    <w:b w:val="0"/>
                    <w:bCs w:val="0"/>
                    <w:color w:val="auto"/>
                    <w:sz w:val="22"/>
                    <w:szCs w:val="22"/>
                  </w:rPr>
                  <w:t>☐</w:t>
                </w:r>
              </w:sdtContent>
            </w:sdt>
            <w:r w:rsidRPr="00D943C7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No</w:t>
            </w:r>
          </w:p>
        </w:tc>
      </w:tr>
      <w:tr w:rsidR="00865555" w:rsidRPr="00D943C7" w14:paraId="03E80E53" w14:textId="77777777" w:rsidTr="00971FA7"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3361C" w14:textId="707572C6" w:rsidR="00865555" w:rsidRPr="00CA19C3" w:rsidRDefault="00B82807" w:rsidP="00865555">
            <w:pPr>
              <w:rPr>
                <w:rFonts w:ascii="Arial" w:hAnsi="Arial" w:cs="Arial"/>
                <w:sz w:val="20"/>
                <w:szCs w:val="20"/>
              </w:rPr>
            </w:pPr>
            <w:r w:rsidRPr="00B82807">
              <w:rPr>
                <w:rFonts w:ascii="Arial" w:hAnsi="Arial" w:cs="Arial"/>
              </w:rPr>
              <w:t>Deliver the item-bread immediately after the PO issuance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F8394" w14:textId="77777777" w:rsidR="00865555" w:rsidRPr="00D943C7" w:rsidRDefault="00865555" w:rsidP="00865555">
            <w:pPr>
              <w:pStyle w:val="Heading2"/>
              <w:spacing w:before="0"/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7691C" w14:textId="7AD0AC33" w:rsidR="00865555" w:rsidRDefault="00865555" w:rsidP="00865555">
            <w:pPr>
              <w:pStyle w:val="Heading2"/>
              <w:spacing w:before="0"/>
              <w:jc w:val="center"/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 w:val="0"/>
                  <w:bCs w:val="0"/>
                  <w:color w:val="auto"/>
                  <w:sz w:val="22"/>
                  <w:szCs w:val="22"/>
                </w:rPr>
                <w:id w:val="-1566175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 w:val="0"/>
                    <w:bCs w:val="0"/>
                    <w:color w:val="auto"/>
                    <w:sz w:val="22"/>
                    <w:szCs w:val="22"/>
                  </w:rPr>
                  <w:t>☐</w:t>
                </w:r>
              </w:sdtContent>
            </w:sdt>
            <w:r w:rsidRPr="00D943C7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 xml:space="preserve">Yes      </w:t>
            </w:r>
            <w:sdt>
              <w:sdtPr>
                <w:rPr>
                  <w:rFonts w:ascii="Arial" w:hAnsi="Arial" w:cs="Arial"/>
                  <w:b w:val="0"/>
                  <w:bCs w:val="0"/>
                  <w:color w:val="auto"/>
                  <w:sz w:val="22"/>
                  <w:szCs w:val="22"/>
                </w:rPr>
                <w:id w:val="-248960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943C7">
                  <w:rPr>
                    <w:rFonts w:ascii="MS Gothic" w:eastAsia="MS Gothic" w:hAnsi="MS Gothic" w:cs="Arial" w:hint="eastAsia"/>
                    <w:b w:val="0"/>
                    <w:bCs w:val="0"/>
                    <w:color w:val="auto"/>
                    <w:sz w:val="22"/>
                    <w:szCs w:val="22"/>
                  </w:rPr>
                  <w:t>☐</w:t>
                </w:r>
              </w:sdtContent>
            </w:sdt>
            <w:r w:rsidRPr="00D943C7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No</w:t>
            </w:r>
          </w:p>
        </w:tc>
      </w:tr>
    </w:tbl>
    <w:p w14:paraId="29FEA15D" w14:textId="77777777" w:rsidR="000640DC" w:rsidRDefault="000640DC" w:rsidP="000640DC">
      <w:pPr>
        <w:spacing w:after="0" w:line="240" w:lineRule="auto"/>
        <w:rPr>
          <w:rFonts w:ascii="Arial" w:hAnsi="Arial" w:cs="Arial"/>
        </w:rPr>
      </w:pPr>
    </w:p>
    <w:p w14:paraId="4AF35B8F" w14:textId="136BCF5B" w:rsidR="000640DC" w:rsidRDefault="000640DC" w:rsidP="000640DC">
      <w:pPr>
        <w:spacing w:after="0" w:line="240" w:lineRule="auto"/>
        <w:rPr>
          <w:rFonts w:ascii="Arial" w:hAnsi="Arial" w:cs="Arial"/>
        </w:rPr>
      </w:pPr>
      <w:r w:rsidRPr="005F060F">
        <w:rPr>
          <w:rFonts w:ascii="Arial" w:hAnsi="Arial" w:cs="Arial"/>
        </w:rPr>
        <w:t>Name of Company: __________________________________________</w:t>
      </w:r>
      <w:r w:rsidRPr="005F060F">
        <w:rPr>
          <w:rFonts w:ascii="Arial" w:hAnsi="Arial" w:cs="Arial"/>
        </w:rPr>
        <w:br/>
      </w:r>
    </w:p>
    <w:p w14:paraId="71C0FB0B" w14:textId="77777777" w:rsidR="000640DC" w:rsidRDefault="000640DC" w:rsidP="000640DC">
      <w:pPr>
        <w:spacing w:after="0" w:line="240" w:lineRule="auto"/>
        <w:rPr>
          <w:rFonts w:ascii="Arial" w:hAnsi="Arial" w:cs="Arial"/>
        </w:rPr>
      </w:pPr>
    </w:p>
    <w:p w14:paraId="29EC79F9" w14:textId="788DC4BA" w:rsidR="000640DC" w:rsidRDefault="000640DC" w:rsidP="000640DC">
      <w:pPr>
        <w:spacing w:after="0" w:line="240" w:lineRule="auto"/>
        <w:rPr>
          <w:rFonts w:ascii="Arial" w:hAnsi="Arial" w:cs="Arial"/>
        </w:rPr>
      </w:pPr>
      <w:r w:rsidRPr="005F060F">
        <w:rPr>
          <w:rFonts w:ascii="Arial" w:hAnsi="Arial" w:cs="Arial"/>
        </w:rPr>
        <w:t>UNHCR Vendor ID (if already registered): _______________________</w:t>
      </w:r>
      <w:r w:rsidRPr="005F060F">
        <w:rPr>
          <w:rFonts w:ascii="Arial" w:hAnsi="Arial" w:cs="Arial"/>
        </w:rPr>
        <w:br/>
      </w:r>
    </w:p>
    <w:p w14:paraId="4A56A1E6" w14:textId="77777777" w:rsidR="000640DC" w:rsidRDefault="000640DC" w:rsidP="000640DC">
      <w:pPr>
        <w:spacing w:after="0" w:line="240" w:lineRule="auto"/>
        <w:rPr>
          <w:rFonts w:ascii="Arial" w:hAnsi="Arial" w:cs="Arial"/>
        </w:rPr>
      </w:pPr>
    </w:p>
    <w:p w14:paraId="3DF04F1F" w14:textId="663996AF" w:rsidR="000640DC" w:rsidRPr="005F060F" w:rsidRDefault="000640DC" w:rsidP="000640DC">
      <w:pPr>
        <w:spacing w:after="0" w:line="240" w:lineRule="auto"/>
        <w:rPr>
          <w:rFonts w:ascii="Arial" w:hAnsi="Arial" w:cs="Arial"/>
        </w:rPr>
      </w:pPr>
      <w:r w:rsidRPr="005F060F">
        <w:rPr>
          <w:rFonts w:ascii="Arial" w:hAnsi="Arial" w:cs="Arial"/>
        </w:rPr>
        <w:t>Name &amp; Title: _______________________________________________</w:t>
      </w:r>
    </w:p>
    <w:p w14:paraId="17F436DE" w14:textId="77777777" w:rsidR="000640DC" w:rsidRDefault="000640DC" w:rsidP="000640DC">
      <w:pPr>
        <w:spacing w:after="0" w:line="240" w:lineRule="auto"/>
        <w:rPr>
          <w:rFonts w:ascii="Arial" w:hAnsi="Arial" w:cs="Arial"/>
        </w:rPr>
      </w:pPr>
    </w:p>
    <w:p w14:paraId="339E2AE0" w14:textId="77777777" w:rsidR="000640DC" w:rsidRDefault="000640DC" w:rsidP="000640DC">
      <w:pPr>
        <w:spacing w:after="0" w:line="240" w:lineRule="auto"/>
        <w:rPr>
          <w:rFonts w:ascii="Arial" w:hAnsi="Arial" w:cs="Arial"/>
        </w:rPr>
      </w:pPr>
    </w:p>
    <w:p w14:paraId="2803517A" w14:textId="0EE99FA5" w:rsidR="000640DC" w:rsidRDefault="001A6E2C" w:rsidP="000640DC">
      <w:pPr>
        <w:spacing w:after="0" w:line="240" w:lineRule="auto"/>
        <w:rPr>
          <w:rFonts w:ascii="Arial" w:hAnsi="Arial" w:cs="Arial"/>
        </w:rPr>
      </w:pPr>
      <w:r w:rsidRPr="005F060F">
        <w:rPr>
          <w:rFonts w:ascii="Arial" w:hAnsi="Arial" w:cs="Arial"/>
        </w:rPr>
        <w:t xml:space="preserve">Authorized Signature: ____________________    </w:t>
      </w:r>
    </w:p>
    <w:p w14:paraId="4AC2EE79" w14:textId="77777777" w:rsidR="000640DC" w:rsidRDefault="000640DC" w:rsidP="000640DC">
      <w:pPr>
        <w:spacing w:after="0" w:line="240" w:lineRule="auto"/>
        <w:rPr>
          <w:rFonts w:ascii="Arial" w:hAnsi="Arial" w:cs="Arial"/>
        </w:rPr>
      </w:pPr>
    </w:p>
    <w:p w14:paraId="7D41F3F9" w14:textId="77777777" w:rsidR="000640DC" w:rsidRDefault="000640DC" w:rsidP="000640DC">
      <w:pPr>
        <w:spacing w:after="0" w:line="240" w:lineRule="auto"/>
        <w:rPr>
          <w:rFonts w:ascii="Arial" w:hAnsi="Arial" w:cs="Arial"/>
        </w:rPr>
      </w:pPr>
    </w:p>
    <w:p w14:paraId="27283205" w14:textId="55DF941D" w:rsidR="004F18C8" w:rsidRPr="005F060F" w:rsidRDefault="001A6E2C" w:rsidP="000640DC">
      <w:pPr>
        <w:spacing w:after="0" w:line="240" w:lineRule="auto"/>
        <w:rPr>
          <w:rFonts w:ascii="Arial" w:hAnsi="Arial" w:cs="Arial"/>
        </w:rPr>
      </w:pPr>
      <w:r w:rsidRPr="005F060F">
        <w:rPr>
          <w:rFonts w:ascii="Arial" w:hAnsi="Arial" w:cs="Arial"/>
        </w:rPr>
        <w:t>Date: ________________</w:t>
      </w:r>
    </w:p>
    <w:sectPr w:rsidR="004F18C8" w:rsidRPr="005F060F" w:rsidSect="005D2D74">
      <w:headerReference w:type="default" r:id="rId11"/>
      <w:footerReference w:type="default" r:id="rId12"/>
      <w:pgSz w:w="15840" w:h="12240" w:orient="landscape"/>
      <w:pgMar w:top="810" w:right="810" w:bottom="810" w:left="1080" w:header="450" w:footer="29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3F0B5" w14:textId="77777777" w:rsidR="000F2ED2" w:rsidRDefault="000F2ED2" w:rsidP="005F060F">
      <w:pPr>
        <w:spacing w:after="0" w:line="240" w:lineRule="auto"/>
      </w:pPr>
      <w:r>
        <w:separator/>
      </w:r>
    </w:p>
  </w:endnote>
  <w:endnote w:type="continuationSeparator" w:id="0">
    <w:p w14:paraId="52D144EE" w14:textId="77777777" w:rsidR="000F2ED2" w:rsidRDefault="000F2ED2" w:rsidP="005F06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0417840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6BE1183" w14:textId="06C357AA" w:rsidR="000640DC" w:rsidRDefault="000640DC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6A56E93" w14:textId="77777777" w:rsidR="000640DC" w:rsidRDefault="000640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C2663" w14:textId="77777777" w:rsidR="000F2ED2" w:rsidRDefault="000F2ED2" w:rsidP="005F060F">
      <w:pPr>
        <w:spacing w:after="0" w:line="240" w:lineRule="auto"/>
      </w:pPr>
      <w:r>
        <w:separator/>
      </w:r>
    </w:p>
  </w:footnote>
  <w:footnote w:type="continuationSeparator" w:id="0">
    <w:p w14:paraId="4024D867" w14:textId="77777777" w:rsidR="000F2ED2" w:rsidRDefault="000F2ED2" w:rsidP="005F06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4F34A" w14:textId="2EA458E6" w:rsidR="005F060F" w:rsidRPr="005F060F" w:rsidRDefault="005F060F" w:rsidP="005F060F">
    <w:pPr>
      <w:pStyle w:val="Header"/>
      <w:jc w:val="right"/>
      <w:rPr>
        <w:b/>
        <w:bCs/>
        <w:i/>
        <w:iCs/>
        <w:u w:val="single"/>
      </w:rPr>
    </w:pPr>
    <w:r w:rsidRPr="005F060F">
      <w:rPr>
        <w:rFonts w:ascii="Arial" w:hAnsi="Arial" w:cs="Arial"/>
        <w:b/>
        <w:bCs/>
        <w:i/>
        <w:iCs/>
        <w:u w:val="single"/>
      </w:rPr>
      <w:t>ANNEX 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8250324"/>
    <w:multiLevelType w:val="hybridMultilevel"/>
    <w:tmpl w:val="44722BA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585DF5"/>
    <w:multiLevelType w:val="hybridMultilevel"/>
    <w:tmpl w:val="84DE9E0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B960725"/>
    <w:multiLevelType w:val="hybridMultilevel"/>
    <w:tmpl w:val="964417E4"/>
    <w:lvl w:ilvl="0" w:tplc="3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61564621">
    <w:abstractNumId w:val="8"/>
  </w:num>
  <w:num w:numId="2" w16cid:durableId="1834830536">
    <w:abstractNumId w:val="6"/>
  </w:num>
  <w:num w:numId="3" w16cid:durableId="867328789">
    <w:abstractNumId w:val="5"/>
  </w:num>
  <w:num w:numId="4" w16cid:durableId="2117021209">
    <w:abstractNumId w:val="4"/>
  </w:num>
  <w:num w:numId="5" w16cid:durableId="1964461766">
    <w:abstractNumId w:val="7"/>
  </w:num>
  <w:num w:numId="6" w16cid:durableId="1081412930">
    <w:abstractNumId w:val="3"/>
  </w:num>
  <w:num w:numId="7" w16cid:durableId="1436251348">
    <w:abstractNumId w:val="2"/>
  </w:num>
  <w:num w:numId="8" w16cid:durableId="988366249">
    <w:abstractNumId w:val="1"/>
  </w:num>
  <w:num w:numId="9" w16cid:durableId="2022462223">
    <w:abstractNumId w:val="0"/>
  </w:num>
  <w:num w:numId="10" w16cid:durableId="307252676">
    <w:abstractNumId w:val="9"/>
  </w:num>
  <w:num w:numId="11" w16cid:durableId="2001080808">
    <w:abstractNumId w:val="10"/>
  </w:num>
  <w:num w:numId="12" w16cid:durableId="5556269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348E"/>
    <w:rsid w:val="00034616"/>
    <w:rsid w:val="0006063C"/>
    <w:rsid w:val="000640DC"/>
    <w:rsid w:val="000714F3"/>
    <w:rsid w:val="0007705F"/>
    <w:rsid w:val="000C3163"/>
    <w:rsid w:val="000D4541"/>
    <w:rsid w:val="000F2ED2"/>
    <w:rsid w:val="001202D3"/>
    <w:rsid w:val="0015074B"/>
    <w:rsid w:val="001A6E2C"/>
    <w:rsid w:val="001C2498"/>
    <w:rsid w:val="001D6EF5"/>
    <w:rsid w:val="002118F7"/>
    <w:rsid w:val="00226164"/>
    <w:rsid w:val="00243E5D"/>
    <w:rsid w:val="0029639D"/>
    <w:rsid w:val="00297961"/>
    <w:rsid w:val="002D1572"/>
    <w:rsid w:val="002D2196"/>
    <w:rsid w:val="002D62E1"/>
    <w:rsid w:val="002D634C"/>
    <w:rsid w:val="00326F90"/>
    <w:rsid w:val="00327258"/>
    <w:rsid w:val="0037211D"/>
    <w:rsid w:val="00392199"/>
    <w:rsid w:val="003F460C"/>
    <w:rsid w:val="00424BD0"/>
    <w:rsid w:val="00446DCA"/>
    <w:rsid w:val="00453A6B"/>
    <w:rsid w:val="004729E3"/>
    <w:rsid w:val="0047327F"/>
    <w:rsid w:val="004D1B5F"/>
    <w:rsid w:val="004D48DA"/>
    <w:rsid w:val="004F18C8"/>
    <w:rsid w:val="005217BB"/>
    <w:rsid w:val="005C66CF"/>
    <w:rsid w:val="005D2D74"/>
    <w:rsid w:val="005F060F"/>
    <w:rsid w:val="006553B3"/>
    <w:rsid w:val="006A7784"/>
    <w:rsid w:val="006C05F4"/>
    <w:rsid w:val="006C52FE"/>
    <w:rsid w:val="006D684D"/>
    <w:rsid w:val="00736888"/>
    <w:rsid w:val="00750EF6"/>
    <w:rsid w:val="00772E13"/>
    <w:rsid w:val="007B3882"/>
    <w:rsid w:val="00807E73"/>
    <w:rsid w:val="0081197B"/>
    <w:rsid w:val="0085025C"/>
    <w:rsid w:val="00865555"/>
    <w:rsid w:val="008773A3"/>
    <w:rsid w:val="008A1B83"/>
    <w:rsid w:val="008B6D74"/>
    <w:rsid w:val="008F178C"/>
    <w:rsid w:val="00955462"/>
    <w:rsid w:val="00971FA7"/>
    <w:rsid w:val="00977807"/>
    <w:rsid w:val="00995ED6"/>
    <w:rsid w:val="009A11B0"/>
    <w:rsid w:val="009B7985"/>
    <w:rsid w:val="00A55E7F"/>
    <w:rsid w:val="00A72928"/>
    <w:rsid w:val="00A82191"/>
    <w:rsid w:val="00AA1D8D"/>
    <w:rsid w:val="00AF0ED7"/>
    <w:rsid w:val="00B35727"/>
    <w:rsid w:val="00B47730"/>
    <w:rsid w:val="00B52297"/>
    <w:rsid w:val="00B82807"/>
    <w:rsid w:val="00BF044B"/>
    <w:rsid w:val="00C9116A"/>
    <w:rsid w:val="00C9472C"/>
    <w:rsid w:val="00CB0664"/>
    <w:rsid w:val="00CF475E"/>
    <w:rsid w:val="00D023C6"/>
    <w:rsid w:val="00D142A8"/>
    <w:rsid w:val="00D538FA"/>
    <w:rsid w:val="00D639FE"/>
    <w:rsid w:val="00D7751E"/>
    <w:rsid w:val="00D943C7"/>
    <w:rsid w:val="00DB5A04"/>
    <w:rsid w:val="00DD15A8"/>
    <w:rsid w:val="00DE35FF"/>
    <w:rsid w:val="00DF2A69"/>
    <w:rsid w:val="00E15B6F"/>
    <w:rsid w:val="00E60FC5"/>
    <w:rsid w:val="00E758F5"/>
    <w:rsid w:val="00E9460D"/>
    <w:rsid w:val="00F14595"/>
    <w:rsid w:val="00F81690"/>
    <w:rsid w:val="00FA104D"/>
    <w:rsid w:val="00FA3FD0"/>
    <w:rsid w:val="00FC693F"/>
    <w:rsid w:val="00FD2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B03A06C"/>
  <w14:defaultImageDpi w14:val="300"/>
  <w15:docId w15:val="{56FD22CD-827F-4DEE-AFAC-D15DE34B5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42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581791-674a-4888-ad23-801b44b6a672" xsi:nil="true"/>
    <lcf76f155ced4ddcb4097134ff3c332f xmlns="97ce0dd1-ce2c-487d-908a-dfddafd0330d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1DFC1DE5CE244EB0C07901008C40FD" ma:contentTypeVersion="18" ma:contentTypeDescription="Create a new document." ma:contentTypeScope="" ma:versionID="7b08e59a9f3b5b95e1703bf30f141591">
  <xsd:schema xmlns:xsd="http://www.w3.org/2001/XMLSchema" xmlns:xs="http://www.w3.org/2001/XMLSchema" xmlns:p="http://schemas.microsoft.com/office/2006/metadata/properties" xmlns:ns2="97ce0dd1-ce2c-487d-908a-dfddafd0330d" xmlns:ns3="66581791-674a-4888-ad23-801b44b6a672" targetNamespace="http://schemas.microsoft.com/office/2006/metadata/properties" ma:root="true" ma:fieldsID="1c4667f76370dcafbf795960a8aca8dc" ns2:_="" ns3:_="">
    <xsd:import namespace="97ce0dd1-ce2c-487d-908a-dfddafd0330d"/>
    <xsd:import namespace="66581791-674a-4888-ad23-801b44b6a6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ce0dd1-ce2c-487d-908a-dfddafd033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5f3f4cc-79b9-4d17-b8fa-dd7577b1fb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581791-674a-4888-ad23-801b44b6a6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94a13888-f3ca-4e12-8a95-bbd8a78e1726}" ma:internalName="TaxCatchAll" ma:showField="CatchAllData" ma:web="66581791-674a-4888-ad23-801b44b6a6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3B8AB6-05DA-4D9D-A91C-8FCEC544EF9A}">
  <ds:schemaRefs>
    <ds:schemaRef ds:uri="http://schemas.microsoft.com/office/2006/metadata/properties"/>
    <ds:schemaRef ds:uri="http://schemas.microsoft.com/office/infopath/2007/PartnerControls"/>
    <ds:schemaRef ds:uri="66581791-674a-4888-ad23-801b44b6a672"/>
    <ds:schemaRef ds:uri="97ce0dd1-ce2c-487d-908a-dfddafd0330d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FFE302-8934-4ACD-AD16-D407101FA565}"/>
</file>

<file path=customXml/itemProps4.xml><?xml version="1.0" encoding="utf-8"?>
<ds:datastoreItem xmlns:ds="http://schemas.openxmlformats.org/officeDocument/2006/customXml" ds:itemID="{5D5A34B4-FA23-4864-9084-44F468FAD4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Zelim Yandarov</dc:creator>
  <cp:keywords/>
  <dc:description>generated by python-docx</dc:description>
  <cp:lastModifiedBy>Milad Hasan</cp:lastModifiedBy>
  <cp:revision>38</cp:revision>
  <dcterms:created xsi:type="dcterms:W3CDTF">2025-07-30T09:05:00Z</dcterms:created>
  <dcterms:modified xsi:type="dcterms:W3CDTF">2026-03-12T10:04:00Z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0x0101001E1DFC1DE5CE244EB0C07901008C40FD</vt:lpwstr>
  </property>
</Properties>
</file>